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5" w:type="dxa"/>
        <w:tblInd w:w="-743" w:type="dxa"/>
        <w:tblLayout w:type="fixed"/>
        <w:tblLook w:val="04A0" w:firstRow="1" w:lastRow="0" w:firstColumn="1" w:lastColumn="0" w:noHBand="0" w:noVBand="1"/>
      </w:tblPr>
      <w:tblGrid>
        <w:gridCol w:w="10975"/>
      </w:tblGrid>
      <w:tr w:rsidR="00C36295" w:rsidRPr="00C36295">
        <w:trPr>
          <w:trHeight w:val="1004"/>
        </w:trPr>
        <w:tc>
          <w:tcPr>
            <w:tcW w:w="4395" w:type="dxa"/>
            <w:tcBorders>
              <w:top w:val="nil"/>
              <w:left w:val="nil"/>
              <w:bottom w:val="nil"/>
              <w:right w:val="nil"/>
            </w:tcBorders>
          </w:tcPr>
          <w:tbl>
            <w:tblPr>
              <w:tblW w:w="9555" w:type="dxa"/>
              <w:jc w:val="center"/>
              <w:tblLayout w:type="fixed"/>
              <w:tblLook w:val="01E0" w:firstRow="1" w:lastRow="1" w:firstColumn="1" w:lastColumn="1" w:noHBand="0" w:noVBand="0"/>
            </w:tblPr>
            <w:tblGrid>
              <w:gridCol w:w="5245"/>
              <w:gridCol w:w="4310"/>
            </w:tblGrid>
            <w:tr w:rsidR="00C36295" w:rsidRPr="00C36295" w:rsidTr="00A40139">
              <w:trPr>
                <w:jc w:val="center"/>
              </w:trPr>
              <w:tc>
                <w:tcPr>
                  <w:tcW w:w="5245" w:type="dxa"/>
                  <w:shd w:val="clear" w:color="auto" w:fill="auto"/>
                </w:tcPr>
                <w:p w:rsidR="004B0D35" w:rsidRPr="00C36295" w:rsidRDefault="00C36295" w:rsidP="00C36295">
                  <w:pPr>
                    <w:spacing w:line="276" w:lineRule="auto"/>
                    <w:ind w:left="-426" w:right="-284" w:firstLine="238"/>
                    <w:jc w:val="center"/>
                    <w:rPr>
                      <w:rFonts w:ascii="Times New Roman" w:eastAsia="Times New Roman" w:hAnsi="Times New Roman" w:cs="Times New Roman"/>
                      <w:color w:val="000000" w:themeColor="text1"/>
                      <w:sz w:val="26"/>
                      <w:szCs w:val="26"/>
                      <w:lang w:val="sv-SE" w:eastAsia="en-US"/>
                    </w:rPr>
                  </w:pPr>
                  <w:r w:rsidRPr="00C36295">
                    <w:rPr>
                      <w:rFonts w:ascii="Times New Roman" w:eastAsia="Times New Roman" w:hAnsi="Times New Roman" w:cs="Times New Roman"/>
                      <w:color w:val="000000" w:themeColor="text1"/>
                      <w:sz w:val="26"/>
                      <w:szCs w:val="26"/>
                      <w:lang w:val="sv-SE" w:eastAsia="en-US"/>
                    </w:rPr>
                    <w:t xml:space="preserve">UBND THÀNH PHỐ </w:t>
                  </w:r>
                  <w:r w:rsidR="004B0D35" w:rsidRPr="00C36295">
                    <w:rPr>
                      <w:rFonts w:ascii="Times New Roman" w:eastAsia="Times New Roman" w:hAnsi="Times New Roman" w:cs="Times New Roman"/>
                      <w:color w:val="000000" w:themeColor="text1"/>
                      <w:sz w:val="26"/>
                      <w:szCs w:val="26"/>
                      <w:lang w:val="sv-SE" w:eastAsia="en-US"/>
                    </w:rPr>
                    <w:t>ĐÔNG TRIỀU</w:t>
                  </w:r>
                </w:p>
                <w:p w:rsidR="004B0D35" w:rsidRPr="00C36295" w:rsidRDefault="004B0D35" w:rsidP="00C36295">
                  <w:pPr>
                    <w:spacing w:line="276" w:lineRule="auto"/>
                    <w:ind w:left="-426" w:right="-284"/>
                    <w:jc w:val="center"/>
                    <w:rPr>
                      <w:rFonts w:ascii="Times New Roman" w:eastAsia="Times New Roman" w:hAnsi="Times New Roman" w:cs="Times New Roman"/>
                      <w:b/>
                      <w:color w:val="000000" w:themeColor="text1"/>
                      <w:sz w:val="26"/>
                      <w:szCs w:val="26"/>
                      <w:lang w:eastAsia="en-US"/>
                    </w:rPr>
                  </w:pPr>
                  <w:r w:rsidRPr="00C36295">
                    <w:rPr>
                      <w:rFonts w:ascii="Times New Roman" w:eastAsia="Calibri" w:hAnsi="Times New Roman" w:cs="Times New Roman"/>
                      <w:noProof/>
                      <w:color w:val="000000" w:themeColor="text1"/>
                      <w:sz w:val="26"/>
                      <w:szCs w:val="26"/>
                      <w:lang w:eastAsia="en-US"/>
                    </w:rPr>
                    <mc:AlternateContent>
                      <mc:Choice Requires="wps">
                        <w:drawing>
                          <wp:anchor distT="4294967293" distB="4294967293" distL="114300" distR="114300" simplePos="0" relativeHeight="251660800" behindDoc="0" locked="0" layoutInCell="1" allowOverlap="1" wp14:anchorId="7FC1DCFF" wp14:editId="4B482BE8">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25C7D"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C36295">
                    <w:rPr>
                      <w:rFonts w:ascii="Times New Roman" w:eastAsia="Times New Roman" w:hAnsi="Times New Roman" w:cs="Times New Roman"/>
                      <w:b/>
                      <w:color w:val="000000" w:themeColor="text1"/>
                      <w:sz w:val="26"/>
                      <w:szCs w:val="26"/>
                      <w:lang w:eastAsia="en-US"/>
                    </w:rPr>
                    <w:t>TRƯỜNG THCS NGUYỄN HUỆ</w:t>
                  </w:r>
                </w:p>
                <w:p w:rsidR="004B0D35" w:rsidRPr="00C36295" w:rsidRDefault="004B0D35" w:rsidP="00C36295">
                  <w:pPr>
                    <w:spacing w:line="276" w:lineRule="auto"/>
                    <w:ind w:left="-426" w:right="-284"/>
                    <w:jc w:val="center"/>
                    <w:rPr>
                      <w:rFonts w:ascii="Times New Roman" w:eastAsia="Times New Roman" w:hAnsi="Times New Roman" w:cs="Times New Roman"/>
                      <w:b/>
                      <w:color w:val="000000" w:themeColor="text1"/>
                      <w:sz w:val="26"/>
                      <w:szCs w:val="26"/>
                      <w:lang w:eastAsia="en-US"/>
                    </w:rPr>
                  </w:pPr>
                </w:p>
              </w:tc>
              <w:tc>
                <w:tcPr>
                  <w:tcW w:w="4310" w:type="dxa"/>
                  <w:shd w:val="clear" w:color="auto" w:fill="auto"/>
                </w:tcPr>
                <w:p w:rsidR="004B0D35" w:rsidRPr="00C36295" w:rsidRDefault="004B0D35" w:rsidP="00C36295">
                  <w:pPr>
                    <w:spacing w:line="276" w:lineRule="auto"/>
                    <w:ind w:left="64" w:right="-9"/>
                    <w:jc w:val="center"/>
                    <w:rPr>
                      <w:rFonts w:ascii="Times New Roman" w:eastAsia="Times New Roman" w:hAnsi="Times New Roman" w:cs="Times New Roman"/>
                      <w:b/>
                      <w:color w:val="000000" w:themeColor="text1"/>
                      <w:sz w:val="26"/>
                      <w:szCs w:val="26"/>
                      <w:lang w:eastAsia="en-US"/>
                    </w:rPr>
                  </w:pPr>
                  <w:r w:rsidRPr="00C36295">
                    <w:rPr>
                      <w:rFonts w:ascii="Times New Roman" w:eastAsia="Times New Roman" w:hAnsi="Times New Roman" w:cs="Times New Roman"/>
                      <w:b/>
                      <w:color w:val="000000" w:themeColor="text1"/>
                      <w:sz w:val="26"/>
                      <w:szCs w:val="26"/>
                      <w:lang w:eastAsia="en-US"/>
                    </w:rPr>
                    <w:t xml:space="preserve">ĐỀ  CƯƠNG ÔN TẬP KIỂM </w:t>
                  </w:r>
                </w:p>
                <w:p w:rsidR="004B0D35" w:rsidRPr="00C36295" w:rsidRDefault="00C61BD8" w:rsidP="00C36295">
                  <w:pPr>
                    <w:spacing w:line="276" w:lineRule="auto"/>
                    <w:ind w:left="64" w:right="-9"/>
                    <w:jc w:val="center"/>
                    <w:rPr>
                      <w:rFonts w:ascii="Times New Roman" w:eastAsia="Times New Roman" w:hAnsi="Times New Roman" w:cs="Times New Roman"/>
                      <w:b/>
                      <w:color w:val="000000" w:themeColor="text1"/>
                      <w:sz w:val="26"/>
                      <w:szCs w:val="26"/>
                      <w:lang w:eastAsia="en-US"/>
                    </w:rPr>
                  </w:pPr>
                  <w:r>
                    <w:rPr>
                      <w:rFonts w:ascii="Times New Roman" w:eastAsia="Times New Roman" w:hAnsi="Times New Roman" w:cs="Times New Roman"/>
                      <w:b/>
                      <w:color w:val="000000" w:themeColor="text1"/>
                      <w:sz w:val="26"/>
                      <w:szCs w:val="26"/>
                      <w:lang w:eastAsia="en-US"/>
                    </w:rPr>
                    <w:t>CUỐI</w:t>
                  </w:r>
                  <w:bookmarkStart w:id="0" w:name="_GoBack"/>
                  <w:bookmarkEnd w:id="0"/>
                  <w:r w:rsidR="002F2573">
                    <w:rPr>
                      <w:rFonts w:ascii="Times New Roman" w:eastAsia="Times New Roman" w:hAnsi="Times New Roman" w:cs="Times New Roman"/>
                      <w:b/>
                      <w:color w:val="000000" w:themeColor="text1"/>
                      <w:sz w:val="26"/>
                      <w:szCs w:val="26"/>
                      <w:lang w:eastAsia="en-US"/>
                    </w:rPr>
                    <w:t xml:space="preserve"> </w:t>
                  </w:r>
                  <w:r w:rsidR="004B0D35" w:rsidRPr="00C36295">
                    <w:rPr>
                      <w:rFonts w:ascii="Times New Roman" w:eastAsia="Times New Roman" w:hAnsi="Times New Roman" w:cs="Times New Roman"/>
                      <w:b/>
                      <w:color w:val="000000" w:themeColor="text1"/>
                      <w:sz w:val="26"/>
                      <w:szCs w:val="26"/>
                      <w:lang w:eastAsia="en-US"/>
                    </w:rPr>
                    <w:t xml:space="preserve"> KÌ I</w:t>
                  </w:r>
                  <w:r w:rsidR="002F2573">
                    <w:rPr>
                      <w:rFonts w:ascii="Times New Roman" w:eastAsia="Times New Roman" w:hAnsi="Times New Roman" w:cs="Times New Roman"/>
                      <w:b/>
                      <w:color w:val="000000" w:themeColor="text1"/>
                      <w:sz w:val="26"/>
                      <w:szCs w:val="26"/>
                      <w:lang w:eastAsia="en-US"/>
                    </w:rPr>
                    <w:t>I</w:t>
                  </w:r>
                </w:p>
                <w:p w:rsidR="004B0D35" w:rsidRPr="00C36295" w:rsidRDefault="004B0D35" w:rsidP="00C36295">
                  <w:pPr>
                    <w:spacing w:line="276" w:lineRule="auto"/>
                    <w:ind w:left="-426" w:right="-284"/>
                    <w:jc w:val="center"/>
                    <w:rPr>
                      <w:rFonts w:ascii="Times New Roman" w:eastAsia="Times New Roman" w:hAnsi="Times New Roman" w:cs="Times New Roman"/>
                      <w:b/>
                      <w:color w:val="000000" w:themeColor="text1"/>
                      <w:sz w:val="26"/>
                      <w:szCs w:val="26"/>
                      <w:lang w:eastAsia="en-US"/>
                    </w:rPr>
                  </w:pPr>
                  <w:r w:rsidRPr="00C36295">
                    <w:rPr>
                      <w:rFonts w:ascii="Times New Roman" w:eastAsia="Times New Roman" w:hAnsi="Times New Roman" w:cs="Times New Roman"/>
                      <w:b/>
                      <w:color w:val="000000" w:themeColor="text1"/>
                      <w:sz w:val="26"/>
                      <w:szCs w:val="26"/>
                      <w:lang w:eastAsia="en-US"/>
                    </w:rPr>
                    <w:t>NĂM HỌC 2024-2025</w:t>
                  </w:r>
                </w:p>
              </w:tc>
            </w:tr>
          </w:tbl>
          <w:p w:rsidR="004B0D35" w:rsidRPr="00C36295" w:rsidRDefault="004B0D35" w:rsidP="00C36295">
            <w:pPr>
              <w:spacing w:line="276" w:lineRule="auto"/>
              <w:rPr>
                <w:rFonts w:ascii="Times New Roman" w:eastAsia="Times New Roman" w:hAnsi="Times New Roman" w:cs="VNI-Times"/>
                <w:b/>
                <w:color w:val="000000" w:themeColor="text1"/>
                <w:sz w:val="28"/>
                <w:szCs w:val="28"/>
                <w:lang w:eastAsia="en-US"/>
              </w:rPr>
            </w:pPr>
            <w:r w:rsidRPr="00C36295">
              <w:rPr>
                <w:rFonts w:ascii="Times New Roman" w:eastAsia="Times New Roman" w:hAnsi="Times New Roman" w:cs="VNI-Times"/>
                <w:b/>
                <w:color w:val="000000" w:themeColor="text1"/>
                <w:sz w:val="28"/>
                <w:szCs w:val="28"/>
                <w:lang w:eastAsia="en-US"/>
              </w:rPr>
              <w:t xml:space="preserve">                                                              </w:t>
            </w:r>
          </w:p>
          <w:p w:rsidR="00093310" w:rsidRPr="00C36295" w:rsidRDefault="004B0D35" w:rsidP="00C36295">
            <w:pPr>
              <w:spacing w:line="276" w:lineRule="auto"/>
              <w:jc w:val="center"/>
              <w:rPr>
                <w:rFonts w:ascii="Times New Roman" w:eastAsia="Times New Roman" w:hAnsi="Times New Roman" w:cs="VNI-Times"/>
                <w:b/>
                <w:color w:val="000000" w:themeColor="text1"/>
                <w:sz w:val="28"/>
                <w:szCs w:val="28"/>
                <w:lang w:eastAsia="en-US"/>
              </w:rPr>
            </w:pPr>
            <w:r w:rsidRPr="00C36295">
              <w:rPr>
                <w:rFonts w:ascii="Times New Roman" w:eastAsia="Times New Roman" w:hAnsi="Times New Roman" w:cs="VNI-Times"/>
                <w:b/>
                <w:color w:val="000000" w:themeColor="text1"/>
                <w:sz w:val="28"/>
                <w:szCs w:val="28"/>
                <w:lang w:eastAsia="en-US"/>
              </w:rPr>
              <w:t>MÔN GDCD 7</w:t>
            </w:r>
          </w:p>
        </w:tc>
      </w:tr>
    </w:tbl>
    <w:p w:rsidR="00093310" w:rsidRPr="00C36295" w:rsidRDefault="00093310" w:rsidP="00C36295">
      <w:pPr>
        <w:spacing w:line="276" w:lineRule="auto"/>
        <w:rPr>
          <w:rFonts w:ascii="Times New Roman" w:hAnsi="Times New Roman" w:cs="Times New Roman"/>
          <w:b/>
          <w:bCs/>
          <w:color w:val="000000" w:themeColor="text1"/>
          <w:sz w:val="28"/>
          <w:szCs w:val="28"/>
          <w:lang w:val="vi-VN"/>
        </w:rPr>
      </w:pPr>
    </w:p>
    <w:p w:rsidR="00C36295" w:rsidRPr="00C36295" w:rsidRDefault="00C36295" w:rsidP="00C36295">
      <w:pPr>
        <w:spacing w:line="276" w:lineRule="auto"/>
        <w:ind w:firstLine="567"/>
        <w:rPr>
          <w:rFonts w:ascii="Times New Roman" w:eastAsia="Times New Roman" w:hAnsi="Times New Roman" w:cs="VNI-Times"/>
          <w:b/>
          <w:bCs/>
          <w:color w:val="000000" w:themeColor="text1"/>
          <w:sz w:val="28"/>
          <w:szCs w:val="28"/>
          <w:lang w:val="it-IT" w:eastAsia="en-US"/>
        </w:rPr>
      </w:pPr>
      <w:r w:rsidRPr="00C36295">
        <w:rPr>
          <w:rFonts w:ascii="Times New Roman" w:eastAsia="Times New Roman" w:hAnsi="Times New Roman" w:cs="VNI-Times"/>
          <w:b/>
          <w:bCs/>
          <w:color w:val="000000" w:themeColor="text1"/>
          <w:sz w:val="28"/>
          <w:szCs w:val="28"/>
          <w:lang w:val="it-IT" w:eastAsia="en-US"/>
        </w:rPr>
        <w:t xml:space="preserve">A. </w:t>
      </w:r>
      <w:r w:rsidR="00977FB7" w:rsidRPr="00C36295">
        <w:rPr>
          <w:rFonts w:ascii="Times New Roman" w:eastAsia="Times New Roman" w:hAnsi="Times New Roman" w:cs="VNI-Times"/>
          <w:b/>
          <w:bCs/>
          <w:color w:val="000000" w:themeColor="text1"/>
          <w:sz w:val="28"/>
          <w:szCs w:val="28"/>
          <w:lang w:val="it-IT" w:eastAsia="en-US"/>
        </w:rPr>
        <w:t xml:space="preserve">NỘI DUNG ÔN TẬP </w:t>
      </w:r>
    </w:p>
    <w:p w:rsidR="00977FB7" w:rsidRPr="00C36295" w:rsidRDefault="00977FB7" w:rsidP="00C36295">
      <w:pPr>
        <w:spacing w:line="276" w:lineRule="auto"/>
        <w:ind w:firstLine="567"/>
        <w:rPr>
          <w:rFonts w:ascii="Times New Roman" w:eastAsia="Times New Roman" w:hAnsi="Times New Roman" w:cs="VNI-Times"/>
          <w:b/>
          <w:bCs/>
          <w:color w:val="000000" w:themeColor="text1"/>
          <w:sz w:val="28"/>
          <w:szCs w:val="28"/>
          <w:lang w:val="it-IT" w:eastAsia="en-US"/>
        </w:rPr>
      </w:pPr>
      <w:r w:rsidRPr="00C36295">
        <w:rPr>
          <w:rFonts w:ascii="Times New Roman" w:eastAsia="Times New Roman" w:hAnsi="Times New Roman" w:cs="VNI-Times"/>
          <w:b/>
          <w:bCs/>
          <w:color w:val="000000" w:themeColor="text1"/>
          <w:sz w:val="28"/>
          <w:szCs w:val="28"/>
          <w:lang w:val="it-IT" w:eastAsia="en-US"/>
        </w:rPr>
        <w:t>Ôn tập các bài:</w:t>
      </w:r>
    </w:p>
    <w:p w:rsidR="002F2573" w:rsidRPr="00CE21BD" w:rsidRDefault="002F2573" w:rsidP="002F2573">
      <w:pPr>
        <w:ind w:left="70"/>
        <w:rPr>
          <w:rFonts w:ascii="Times New Roman" w:hAnsi="Times New Roman" w:cs="Times New Roman"/>
          <w:bCs/>
          <w:sz w:val="26"/>
          <w:szCs w:val="26"/>
        </w:rPr>
      </w:pPr>
      <w:r>
        <w:rPr>
          <w:rFonts w:ascii="Times New Roman" w:hAnsi="Times New Roman" w:cs="Times New Roman"/>
          <w:bCs/>
          <w:sz w:val="26"/>
          <w:szCs w:val="26"/>
        </w:rPr>
        <w:t xml:space="preserve">        </w:t>
      </w:r>
      <w:r w:rsidRPr="00CE21BD">
        <w:rPr>
          <w:rFonts w:ascii="Times New Roman" w:hAnsi="Times New Roman" w:cs="Times New Roman"/>
          <w:bCs/>
          <w:sz w:val="26"/>
          <w:szCs w:val="26"/>
        </w:rPr>
        <w:t>1. Phòng, chống bạo lực học đường</w:t>
      </w:r>
    </w:p>
    <w:p w:rsidR="00D2121A" w:rsidRDefault="002F2573" w:rsidP="002F2573">
      <w:pPr>
        <w:ind w:left="70"/>
        <w:rPr>
          <w:rFonts w:ascii="Times New Roman" w:hAnsi="Times New Roman" w:cs="Times New Roman"/>
          <w:bCs/>
          <w:sz w:val="26"/>
          <w:szCs w:val="26"/>
        </w:rPr>
      </w:pPr>
      <w:r>
        <w:rPr>
          <w:rFonts w:ascii="Times New Roman" w:hAnsi="Times New Roman" w:cs="Times New Roman"/>
          <w:bCs/>
          <w:sz w:val="26"/>
          <w:szCs w:val="26"/>
        </w:rPr>
        <w:t xml:space="preserve">        </w:t>
      </w:r>
      <w:r w:rsidRPr="00CE21BD">
        <w:rPr>
          <w:rFonts w:ascii="Times New Roman" w:hAnsi="Times New Roman" w:cs="Times New Roman"/>
          <w:bCs/>
          <w:sz w:val="26"/>
          <w:szCs w:val="26"/>
        </w:rPr>
        <w:t>2. Quản lý tiền</w:t>
      </w:r>
    </w:p>
    <w:p w:rsidR="00993579" w:rsidRPr="00993579" w:rsidRDefault="00993579" w:rsidP="00993579">
      <w:pPr>
        <w:rPr>
          <w:rFonts w:ascii="Times New Roman" w:hAnsi="Times New Roman" w:cs="Times New Roman"/>
          <w:bCs/>
          <w:sz w:val="26"/>
          <w:szCs w:val="26"/>
        </w:rPr>
      </w:pPr>
      <w:r>
        <w:rPr>
          <w:rFonts w:ascii="Times New Roman" w:hAnsi="Times New Roman" w:cs="Times New Roman"/>
          <w:bCs/>
          <w:sz w:val="26"/>
          <w:szCs w:val="26"/>
        </w:rPr>
        <w:t xml:space="preserve">         </w:t>
      </w:r>
      <w:r w:rsidRPr="00993579">
        <w:rPr>
          <w:rFonts w:ascii="Times New Roman" w:hAnsi="Times New Roman" w:cs="Times New Roman"/>
          <w:bCs/>
          <w:sz w:val="26"/>
          <w:szCs w:val="26"/>
        </w:rPr>
        <w:t>3. Ứng phó với tâm lí căng thẳng.</w:t>
      </w:r>
    </w:p>
    <w:p w:rsidR="00993579" w:rsidRPr="00993579" w:rsidRDefault="00993579" w:rsidP="002F2573">
      <w:pPr>
        <w:ind w:left="70"/>
        <w:rPr>
          <w:rFonts w:ascii="Times New Roman" w:hAnsi="Times New Roman" w:cs="Times New Roman"/>
          <w:bCs/>
          <w:sz w:val="26"/>
          <w:szCs w:val="26"/>
        </w:rPr>
      </w:pPr>
      <w:r w:rsidRPr="00993579">
        <w:rPr>
          <w:rFonts w:ascii="Times New Roman" w:hAnsi="Times New Roman" w:cs="Times New Roman"/>
          <w:bCs/>
          <w:sz w:val="26"/>
          <w:szCs w:val="26"/>
        </w:rPr>
        <w:t xml:space="preserve">        </w:t>
      </w:r>
      <w:r w:rsidRPr="00993579">
        <w:rPr>
          <w:rFonts w:ascii="Times New Roman" w:eastAsia="Times New Roman" w:hAnsi="Times New Roman" w:cs="Times New Roman"/>
          <w:color w:val="000000"/>
          <w:sz w:val="28"/>
          <w:szCs w:val="28"/>
          <w:lang w:eastAsia="en-US"/>
        </w:rPr>
        <w:t>4. Phòng, chống tệ nạn xã hội.</w:t>
      </w:r>
    </w:p>
    <w:p w:rsidR="00977FB7" w:rsidRPr="00C36295" w:rsidRDefault="00977FB7" w:rsidP="00C36295">
      <w:pPr>
        <w:shd w:val="clear" w:color="auto" w:fill="FFFFFF"/>
        <w:spacing w:line="276" w:lineRule="auto"/>
        <w:ind w:firstLine="567"/>
        <w:jc w:val="both"/>
        <w:rPr>
          <w:rFonts w:ascii="Times New Roman" w:eastAsia="Calibri" w:hAnsi="Times New Roman" w:cs="Times New Roman"/>
          <w:b/>
          <w:color w:val="000000" w:themeColor="text1"/>
          <w:sz w:val="28"/>
          <w:szCs w:val="28"/>
          <w:lang w:val="vi-VN" w:eastAsia="en-US"/>
        </w:rPr>
      </w:pPr>
      <w:r w:rsidRPr="00C36295">
        <w:rPr>
          <w:rFonts w:ascii="Times New Roman" w:eastAsia="Calibri" w:hAnsi="Times New Roman" w:cs="Times New Roman"/>
          <w:b/>
          <w:color w:val="000000" w:themeColor="text1"/>
          <w:sz w:val="28"/>
          <w:szCs w:val="28"/>
          <w:lang w:val="vi-VN" w:eastAsia="en-US"/>
        </w:rPr>
        <w:t>Yêu cầu:</w:t>
      </w:r>
    </w:p>
    <w:p w:rsidR="00977FB7" w:rsidRPr="00C36295" w:rsidRDefault="00977FB7" w:rsidP="00C36295">
      <w:pPr>
        <w:spacing w:line="276" w:lineRule="auto"/>
        <w:ind w:firstLine="567"/>
        <w:jc w:val="both"/>
        <w:rPr>
          <w:rFonts w:ascii="Times New Roman" w:eastAsia="Calibri" w:hAnsi="Times New Roman" w:cs="VNI-Times"/>
          <w:color w:val="000000" w:themeColor="text1"/>
          <w:spacing w:val="-12"/>
          <w:sz w:val="28"/>
          <w:szCs w:val="28"/>
          <w:lang w:val="vi-VN" w:eastAsia="en-US"/>
        </w:rPr>
      </w:pPr>
      <w:r w:rsidRPr="00C36295">
        <w:rPr>
          <w:rFonts w:ascii="Times New Roman" w:eastAsia="Calibri" w:hAnsi="Times New Roman" w:cs="VNI-Times"/>
          <w:color w:val="000000" w:themeColor="text1"/>
          <w:spacing w:val="-12"/>
          <w:sz w:val="28"/>
          <w:szCs w:val="28"/>
          <w:lang w:val="vi-VN" w:eastAsia="en-US"/>
        </w:rPr>
        <w:t xml:space="preserve">- Nắm được nội dung chính của bài học (phần ghi nhớ </w:t>
      </w:r>
      <w:r w:rsidR="00104BC5">
        <w:rPr>
          <w:rFonts w:ascii="Times New Roman" w:eastAsia="Calibri" w:hAnsi="Times New Roman" w:cs="VNI-Times"/>
          <w:color w:val="000000" w:themeColor="text1"/>
          <w:spacing w:val="-12"/>
          <w:sz w:val="28"/>
          <w:szCs w:val="28"/>
          <w:lang w:eastAsia="en-US"/>
        </w:rPr>
        <w:t>k</w:t>
      </w:r>
      <w:r w:rsidRPr="00C36295">
        <w:rPr>
          <w:rFonts w:ascii="Times New Roman" w:eastAsia="Calibri" w:hAnsi="Times New Roman" w:cs="VNI-Times"/>
          <w:color w:val="000000" w:themeColor="text1"/>
          <w:spacing w:val="-12"/>
          <w:sz w:val="28"/>
          <w:szCs w:val="28"/>
          <w:lang w:val="vi-VN" w:eastAsia="en-US"/>
        </w:rPr>
        <w:t>hám phá SGK GDCD 6)</w:t>
      </w:r>
    </w:p>
    <w:p w:rsidR="00977FB7" w:rsidRPr="00C36295" w:rsidRDefault="00977FB7" w:rsidP="00C36295">
      <w:pPr>
        <w:spacing w:line="276" w:lineRule="auto"/>
        <w:ind w:firstLine="567"/>
        <w:jc w:val="both"/>
        <w:rPr>
          <w:rFonts w:ascii="Times New Roman" w:eastAsia="Calibri" w:hAnsi="Times New Roman" w:cs="VNI-Times"/>
          <w:color w:val="000000" w:themeColor="text1"/>
          <w:sz w:val="28"/>
          <w:szCs w:val="28"/>
          <w:lang w:val="vi-VN" w:eastAsia="en-US"/>
        </w:rPr>
      </w:pPr>
      <w:r w:rsidRPr="00C36295">
        <w:rPr>
          <w:rFonts w:ascii="Times New Roman" w:eastAsia="Calibri" w:hAnsi="Times New Roman" w:cs="VNI-Times"/>
          <w:color w:val="000000" w:themeColor="text1"/>
          <w:sz w:val="28"/>
          <w:szCs w:val="28"/>
          <w:lang w:val="vi-VN" w:eastAsia="en-US"/>
        </w:rPr>
        <w:t>- Xử lý tốt các dạng bài tập tình huống trong SGK và Vở bài tập GDCD 6</w:t>
      </w:r>
    </w:p>
    <w:p w:rsidR="00977FB7" w:rsidRPr="00C36295" w:rsidRDefault="00977FB7" w:rsidP="00C36295">
      <w:pPr>
        <w:spacing w:line="276" w:lineRule="auto"/>
        <w:ind w:firstLine="567"/>
        <w:jc w:val="both"/>
        <w:rPr>
          <w:rFonts w:ascii="Times New Roman" w:eastAsia="Calibri" w:hAnsi="Times New Roman" w:cs="VNI-Times"/>
          <w:color w:val="000000" w:themeColor="text1"/>
          <w:sz w:val="28"/>
          <w:szCs w:val="28"/>
          <w:lang w:val="vi-VN" w:eastAsia="en-US"/>
        </w:rPr>
      </w:pPr>
      <w:r w:rsidRPr="00C36295">
        <w:rPr>
          <w:rFonts w:ascii="Times New Roman" w:eastAsia="Calibri" w:hAnsi="Times New Roman" w:cs="VNI-Times"/>
          <w:color w:val="000000" w:themeColor="text1"/>
          <w:sz w:val="28"/>
          <w:szCs w:val="28"/>
          <w:lang w:val="vi-VN" w:eastAsia="en-US"/>
        </w:rPr>
        <w:t>- Vận dụng kiến thức hoàn thành các câu hỏi từ nhận biết, thông hiểu đến vận dụng (vận dụng và vận dụng cao).</w:t>
      </w:r>
    </w:p>
    <w:p w:rsidR="00977FB7" w:rsidRPr="00C36295" w:rsidRDefault="00977FB7" w:rsidP="00C36295">
      <w:pPr>
        <w:spacing w:line="276" w:lineRule="auto"/>
        <w:ind w:firstLine="567"/>
        <w:jc w:val="both"/>
        <w:rPr>
          <w:rFonts w:ascii="Times New Roman" w:eastAsia="Calibri" w:hAnsi="Times New Roman" w:cs="VNI-Times"/>
          <w:color w:val="000000" w:themeColor="text1"/>
          <w:sz w:val="28"/>
          <w:szCs w:val="28"/>
          <w:lang w:val="vi-VN" w:eastAsia="en-US"/>
        </w:rPr>
      </w:pPr>
      <w:r w:rsidRPr="00C36295">
        <w:rPr>
          <w:rFonts w:ascii="Times New Roman" w:eastAsia="Calibri" w:hAnsi="Times New Roman" w:cs="VNI-Times"/>
          <w:color w:val="000000" w:themeColor="text1"/>
          <w:sz w:val="28"/>
          <w:szCs w:val="28"/>
          <w:lang w:val="vi-VN" w:eastAsia="en-US"/>
        </w:rPr>
        <w:t>- Tự luận: 5 điểm (2</w:t>
      </w:r>
      <w:r w:rsidRPr="00C36295">
        <w:rPr>
          <w:rFonts w:ascii="Times New Roman" w:eastAsia="Calibri" w:hAnsi="Times New Roman" w:cs="VNI-Times"/>
          <w:color w:val="000000" w:themeColor="text1"/>
          <w:sz w:val="28"/>
          <w:szCs w:val="28"/>
          <w:lang w:eastAsia="en-US"/>
        </w:rPr>
        <w:t>-3</w:t>
      </w:r>
      <w:r w:rsidRPr="00C36295">
        <w:rPr>
          <w:rFonts w:ascii="Times New Roman" w:eastAsia="Calibri" w:hAnsi="Times New Roman" w:cs="VNI-Times"/>
          <w:color w:val="000000" w:themeColor="text1"/>
          <w:sz w:val="28"/>
          <w:szCs w:val="28"/>
          <w:lang w:val="vi-VN" w:eastAsia="en-US"/>
        </w:rPr>
        <w:t xml:space="preserve"> câu) - Trắc nghiệm: 5 điểm (20 câu - nhận biết và thông hiểu)</w:t>
      </w:r>
    </w:p>
    <w:p w:rsidR="00977FB7" w:rsidRPr="00C36295" w:rsidRDefault="00977FB7" w:rsidP="00C36295">
      <w:pPr>
        <w:spacing w:line="276" w:lineRule="auto"/>
        <w:ind w:firstLine="567"/>
        <w:rPr>
          <w:rFonts w:ascii="Times New Roman" w:eastAsia="Times New Roman" w:hAnsi="Times New Roman" w:cs="VNI-Times"/>
          <w:b/>
          <w:color w:val="000000" w:themeColor="text1"/>
          <w:sz w:val="28"/>
          <w:szCs w:val="28"/>
          <w:lang w:val="vi-VN" w:eastAsia="en-US"/>
        </w:rPr>
      </w:pPr>
      <w:r w:rsidRPr="00C36295">
        <w:rPr>
          <w:rFonts w:ascii="Times New Roman" w:eastAsia="Times New Roman" w:hAnsi="Times New Roman" w:cs="VNI-Times"/>
          <w:b/>
          <w:color w:val="000000" w:themeColor="text1"/>
          <w:sz w:val="28"/>
          <w:szCs w:val="28"/>
          <w:lang w:val="vi-VN" w:eastAsia="en-US"/>
        </w:rPr>
        <w:t xml:space="preserve">I. Phần trắc nghiệm </w:t>
      </w:r>
    </w:p>
    <w:p w:rsidR="00977FB7" w:rsidRDefault="00A947CD" w:rsidP="00C36295">
      <w:pPr>
        <w:spacing w:line="276" w:lineRule="auto"/>
        <w:ind w:firstLine="567"/>
        <w:rPr>
          <w:rFonts w:ascii="Times New Roman" w:eastAsia="Times New Roman" w:hAnsi="Times New Roman" w:cs="VNI-Times"/>
          <w:color w:val="000000" w:themeColor="text1"/>
          <w:sz w:val="28"/>
          <w:szCs w:val="28"/>
          <w:lang w:eastAsia="en-US"/>
        </w:rPr>
      </w:pPr>
      <w:bookmarkStart w:id="1" w:name="_Hlk185740127"/>
      <w:r>
        <w:rPr>
          <w:rFonts w:ascii="Times New Roman" w:eastAsia="Times New Roman" w:hAnsi="Times New Roman" w:cs="VNI-Times"/>
          <w:color w:val="000000" w:themeColor="text1"/>
          <w:sz w:val="28"/>
          <w:szCs w:val="28"/>
          <w:lang w:val="vi-VN" w:eastAsia="en-US"/>
        </w:rPr>
        <w:tab/>
      </w:r>
      <w:r w:rsidR="00977FB7" w:rsidRPr="00C36295">
        <w:rPr>
          <w:rFonts w:ascii="Times New Roman" w:eastAsia="Times New Roman" w:hAnsi="Times New Roman" w:cs="VNI-Times"/>
          <w:color w:val="000000" w:themeColor="text1"/>
          <w:sz w:val="28"/>
          <w:szCs w:val="28"/>
          <w:lang w:val="vi-VN" w:eastAsia="en-US"/>
        </w:rPr>
        <w:t xml:space="preserve">HS chú ý </w:t>
      </w:r>
      <w:r w:rsidR="00C36295" w:rsidRPr="00C36295">
        <w:rPr>
          <w:rFonts w:ascii="Times New Roman" w:eastAsia="Times New Roman" w:hAnsi="Times New Roman" w:cs="VNI-Times"/>
          <w:color w:val="000000" w:themeColor="text1"/>
          <w:sz w:val="28"/>
          <w:szCs w:val="28"/>
          <w:lang w:eastAsia="en-US"/>
        </w:rPr>
        <w:t xml:space="preserve">nắm vững </w:t>
      </w:r>
      <w:r w:rsidR="00977FB7" w:rsidRPr="00C36295">
        <w:rPr>
          <w:rFonts w:ascii="Times New Roman" w:eastAsia="Times New Roman" w:hAnsi="Times New Roman" w:cs="VNI-Times"/>
          <w:color w:val="000000" w:themeColor="text1"/>
          <w:sz w:val="28"/>
          <w:szCs w:val="28"/>
          <w:lang w:val="vi-VN" w:eastAsia="en-US"/>
        </w:rPr>
        <w:t xml:space="preserve">kiến thức ghi nhớ trong mục </w:t>
      </w:r>
      <w:r w:rsidR="00104BC5">
        <w:rPr>
          <w:rFonts w:ascii="Times New Roman" w:eastAsia="Times New Roman" w:hAnsi="Times New Roman" w:cs="VNI-Times"/>
          <w:color w:val="000000" w:themeColor="text1"/>
          <w:sz w:val="28"/>
          <w:szCs w:val="28"/>
          <w:lang w:eastAsia="en-US"/>
        </w:rPr>
        <w:t>k</w:t>
      </w:r>
      <w:r w:rsidR="00977FB7" w:rsidRPr="00C36295">
        <w:rPr>
          <w:rFonts w:ascii="Times New Roman" w:eastAsia="Times New Roman" w:hAnsi="Times New Roman" w:cs="VNI-Times"/>
          <w:color w:val="000000" w:themeColor="text1"/>
          <w:sz w:val="28"/>
          <w:szCs w:val="28"/>
          <w:lang w:val="vi-VN" w:eastAsia="en-US"/>
        </w:rPr>
        <w:t xml:space="preserve">hám phá </w:t>
      </w:r>
      <w:r w:rsidR="00104BC5">
        <w:rPr>
          <w:rFonts w:ascii="Times New Roman" w:eastAsia="Times New Roman" w:hAnsi="Times New Roman" w:cs="VNI-Times"/>
          <w:color w:val="000000" w:themeColor="text1"/>
          <w:sz w:val="28"/>
          <w:szCs w:val="28"/>
          <w:lang w:eastAsia="en-US"/>
        </w:rPr>
        <w:t xml:space="preserve">các bài trong nội dung ôn tập </w:t>
      </w:r>
      <w:r w:rsidR="00977FB7" w:rsidRPr="00C36295">
        <w:rPr>
          <w:rFonts w:ascii="Times New Roman" w:eastAsia="Times New Roman" w:hAnsi="Times New Roman" w:cs="VNI-Times"/>
          <w:color w:val="000000" w:themeColor="text1"/>
          <w:sz w:val="28"/>
          <w:szCs w:val="28"/>
          <w:lang w:val="vi-VN" w:eastAsia="en-US"/>
        </w:rPr>
        <w:t>để trả lời các câu trắc nghiệm</w:t>
      </w:r>
      <w:r w:rsidR="00C36295" w:rsidRPr="00C36295">
        <w:rPr>
          <w:rFonts w:ascii="Times New Roman" w:eastAsia="Times New Roman" w:hAnsi="Times New Roman" w:cs="VNI-Times"/>
          <w:color w:val="000000" w:themeColor="text1"/>
          <w:sz w:val="28"/>
          <w:szCs w:val="28"/>
          <w:lang w:eastAsia="en-US"/>
        </w:rPr>
        <w:t xml:space="preserve"> bằng cách c</w:t>
      </w:r>
      <w:r w:rsidR="00977FB7" w:rsidRPr="00C36295">
        <w:rPr>
          <w:rFonts w:ascii="Times New Roman" w:eastAsia="Times New Roman" w:hAnsi="Times New Roman" w:cs="VNI-Times"/>
          <w:color w:val="000000" w:themeColor="text1"/>
          <w:sz w:val="28"/>
          <w:szCs w:val="28"/>
          <w:lang w:eastAsia="en-US"/>
        </w:rPr>
        <w:t>họn phương án trả lời mà em cho là đúng nhất.</w:t>
      </w:r>
    </w:p>
    <w:p w:rsidR="00A947CD" w:rsidRPr="00D94890" w:rsidRDefault="00A947CD" w:rsidP="00A947CD">
      <w:pPr>
        <w:rPr>
          <w:rFonts w:ascii="Times New Roman" w:hAnsi="Times New Roman" w:cs="Times New Roman"/>
          <w:b/>
          <w:sz w:val="28"/>
          <w:szCs w:val="28"/>
        </w:rPr>
      </w:pPr>
      <w:r w:rsidRPr="00D94890">
        <w:rPr>
          <w:rFonts w:ascii="Times New Roman" w:hAnsi="Times New Roman" w:cs="Times New Roman"/>
          <w:b/>
          <w:sz w:val="28"/>
          <w:szCs w:val="28"/>
        </w:rPr>
        <w:t xml:space="preserve">Phần trắc nghiệm đảm bảo có 2 dạng thức: </w:t>
      </w:r>
    </w:p>
    <w:p w:rsidR="00A947CD" w:rsidRDefault="00A947CD" w:rsidP="00A947CD">
      <w:pPr>
        <w:rPr>
          <w:rFonts w:ascii="Times New Roman" w:hAnsi="Times New Roman" w:cs="Times New Roman"/>
          <w:sz w:val="28"/>
          <w:szCs w:val="28"/>
        </w:rPr>
      </w:pPr>
      <w:r>
        <w:rPr>
          <w:rFonts w:ascii="Times New Roman" w:hAnsi="Times New Roman" w:cs="Times New Roman"/>
          <w:sz w:val="28"/>
          <w:szCs w:val="28"/>
        </w:rPr>
        <w:tab/>
      </w:r>
      <w:r w:rsidRPr="002C72B1">
        <w:rPr>
          <w:rFonts w:ascii="Times New Roman" w:hAnsi="Times New Roman" w:cs="Times New Roman"/>
          <w:sz w:val="28"/>
          <w:szCs w:val="28"/>
        </w:rPr>
        <w:t xml:space="preserve">+ Dạng trắc nghiệm 04 phương án lựa chọn, chọn 01 phương án đúng, mỗi câu trả lời đúng được 0,25 điểm. </w:t>
      </w:r>
    </w:p>
    <w:p w:rsidR="00A947CD" w:rsidRPr="00A947CD" w:rsidRDefault="00A947CD" w:rsidP="00A947CD">
      <w:pPr>
        <w:rPr>
          <w:rFonts w:ascii="Times New Roman" w:hAnsi="Times New Roman" w:cs="Times New Roman"/>
          <w:bCs/>
          <w:sz w:val="28"/>
          <w:szCs w:val="28"/>
        </w:rPr>
      </w:pPr>
      <w:r>
        <w:rPr>
          <w:rFonts w:ascii="Times New Roman" w:hAnsi="Times New Roman" w:cs="Times New Roman"/>
          <w:sz w:val="28"/>
          <w:szCs w:val="28"/>
        </w:rPr>
        <w:tab/>
      </w:r>
      <w:r w:rsidRPr="002C72B1">
        <w:rPr>
          <w:rFonts w:ascii="Times New Roman" w:hAnsi="Times New Roman" w:cs="Times New Roman"/>
          <w:sz w:val="28"/>
          <w:szCs w:val="28"/>
        </w:rPr>
        <w:t>+ Dạng trắc nghiệm Đúng/Sai: mỗi câu hỏi có 4 ý, tại mỗi ý chọn Đúng hoặc Sai, mỗi ý trả lời đúng được 0,25 điểm.</w:t>
      </w:r>
    </w:p>
    <w:bookmarkEnd w:id="1"/>
    <w:p w:rsidR="00977FB7" w:rsidRPr="00C36295" w:rsidRDefault="00977FB7" w:rsidP="00C36295">
      <w:pPr>
        <w:spacing w:line="276" w:lineRule="auto"/>
        <w:ind w:firstLine="567"/>
        <w:contextualSpacing/>
        <w:rPr>
          <w:rFonts w:ascii="Times New Roman" w:eastAsia="Times New Roman" w:hAnsi="Times New Roman" w:cs="Times New Roman"/>
          <w:b/>
          <w:bCs/>
          <w:color w:val="000000" w:themeColor="text1"/>
          <w:sz w:val="28"/>
          <w:szCs w:val="28"/>
          <w:lang w:val="vi-VN" w:eastAsia="en-US"/>
        </w:rPr>
      </w:pPr>
      <w:r w:rsidRPr="00C36295">
        <w:rPr>
          <w:rFonts w:ascii="Times New Roman" w:eastAsia="Times New Roman" w:hAnsi="Times New Roman" w:cs="Times New Roman"/>
          <w:b/>
          <w:bCs/>
          <w:color w:val="000000" w:themeColor="text1"/>
          <w:sz w:val="28"/>
          <w:szCs w:val="28"/>
          <w:lang w:val="vi-VN" w:eastAsia="en-US"/>
        </w:rPr>
        <w:t xml:space="preserve">II. Phần tự luận: </w:t>
      </w:r>
    </w:p>
    <w:p w:rsidR="00977FB7" w:rsidRPr="00C36295" w:rsidRDefault="00977FB7" w:rsidP="00C36295">
      <w:pPr>
        <w:spacing w:line="276" w:lineRule="auto"/>
        <w:ind w:firstLine="567"/>
        <w:contextualSpacing/>
        <w:rPr>
          <w:rFonts w:ascii="Times New Roman" w:eastAsia="Times New Roman" w:hAnsi="Times New Roman" w:cs="Times New Roman"/>
          <w:bCs/>
          <w:color w:val="000000" w:themeColor="text1"/>
          <w:sz w:val="28"/>
          <w:szCs w:val="28"/>
          <w:lang w:val="vi-VN" w:eastAsia="en-US"/>
        </w:rPr>
      </w:pPr>
      <w:r w:rsidRPr="00C36295">
        <w:rPr>
          <w:rFonts w:ascii="Times New Roman" w:eastAsia="Times New Roman" w:hAnsi="Times New Roman" w:cs="Times New Roman"/>
          <w:b/>
          <w:bCs/>
          <w:color w:val="000000" w:themeColor="text1"/>
          <w:sz w:val="28"/>
          <w:szCs w:val="28"/>
          <w:lang w:eastAsia="en-US"/>
        </w:rPr>
        <w:t xml:space="preserve">1. </w:t>
      </w:r>
      <w:r w:rsidRPr="00C36295">
        <w:rPr>
          <w:rFonts w:ascii="Times New Roman" w:eastAsia="Times New Roman" w:hAnsi="Times New Roman" w:cs="Times New Roman"/>
          <w:bCs/>
          <w:color w:val="000000" w:themeColor="text1"/>
          <w:sz w:val="28"/>
          <w:szCs w:val="28"/>
          <w:lang w:eastAsia="en-US"/>
        </w:rPr>
        <w:t>H</w:t>
      </w:r>
      <w:r w:rsidRPr="00C36295">
        <w:rPr>
          <w:rFonts w:ascii="Times New Roman" w:eastAsia="Times New Roman" w:hAnsi="Times New Roman" w:cs="Times New Roman"/>
          <w:bCs/>
          <w:color w:val="000000" w:themeColor="text1"/>
          <w:sz w:val="28"/>
          <w:szCs w:val="28"/>
          <w:lang w:val="vi-VN" w:eastAsia="en-US"/>
        </w:rPr>
        <w:t>ọc sinh biết vận dụng kiến thức để trả lời câu hỏi thông hiểu, vận dụng và vận dụng cao</w:t>
      </w:r>
    </w:p>
    <w:p w:rsidR="004B1FF3" w:rsidRPr="00C36295" w:rsidRDefault="00C36295" w:rsidP="00C36295">
      <w:pPr>
        <w:spacing w:line="276" w:lineRule="auto"/>
        <w:ind w:firstLine="567"/>
        <w:rPr>
          <w:rFonts w:ascii="Times New Roman" w:hAnsi="Times New Roman" w:cs="Times New Roman"/>
          <w:b/>
          <w:bCs/>
          <w:color w:val="000000" w:themeColor="text1"/>
          <w:sz w:val="28"/>
          <w:szCs w:val="28"/>
        </w:rPr>
      </w:pPr>
      <w:bookmarkStart w:id="2" w:name="_Hlk185739855"/>
      <w:r w:rsidRPr="00C36295">
        <w:rPr>
          <w:rFonts w:ascii="Times New Roman" w:hAnsi="Times New Roman" w:cs="Times New Roman"/>
          <w:b/>
          <w:bCs/>
          <w:color w:val="000000" w:themeColor="text1"/>
          <w:sz w:val="28"/>
          <w:szCs w:val="28"/>
        </w:rPr>
        <w:t xml:space="preserve">B. LUYỆN TẬP: MỘT SỐ BÀI TẬP, TÌNH HUỐNG. </w:t>
      </w:r>
    </w:p>
    <w:bookmarkEnd w:id="2"/>
    <w:p w:rsidR="00D92658" w:rsidRPr="00D92658" w:rsidRDefault="00D92658" w:rsidP="00D92658">
      <w:pPr>
        <w:spacing w:line="276" w:lineRule="auto"/>
        <w:jc w:val="both"/>
        <w:rPr>
          <w:rFonts w:ascii="Times New Roman" w:eastAsia="Calibri" w:hAnsi="Times New Roman" w:cs="Times New Roman"/>
          <w:b/>
          <w:bCs/>
          <w:sz w:val="28"/>
          <w:szCs w:val="28"/>
          <w:lang w:eastAsia="en-US"/>
        </w:rPr>
      </w:pPr>
      <w:r>
        <w:rPr>
          <w:rFonts w:ascii="Times New Roman" w:eastAsia="Calibri" w:hAnsi="Times New Roman" w:cs="Times New Roman"/>
          <w:b/>
          <w:sz w:val="28"/>
          <w:szCs w:val="28"/>
          <w:lang w:eastAsia="en-US"/>
        </w:rPr>
        <w:t xml:space="preserve">Câu 1. </w:t>
      </w:r>
    </w:p>
    <w:p w:rsidR="00D92658" w:rsidRPr="00D92658" w:rsidRDefault="00D92658" w:rsidP="00D92658">
      <w:pPr>
        <w:widowControl w:val="0"/>
        <w:autoSpaceDE w:val="0"/>
        <w:autoSpaceDN w:val="0"/>
        <w:adjustRightInd w:val="0"/>
        <w:spacing w:line="276" w:lineRule="auto"/>
        <w:ind w:firstLine="720"/>
        <w:jc w:val="both"/>
        <w:rPr>
          <w:rFonts w:ascii="Times New Roman" w:eastAsia="Times New Roman" w:hAnsi="Times New Roman" w:cs="Times New Roman"/>
          <w:color w:val="000000"/>
          <w:sz w:val="28"/>
          <w:szCs w:val="28"/>
          <w:lang w:val="vi-VN"/>
        </w:rPr>
      </w:pPr>
      <w:r w:rsidRPr="00D92658">
        <w:rPr>
          <w:rFonts w:ascii="Times New Roman" w:eastAsia="Times New Roman" w:hAnsi="Times New Roman" w:cs="Times New Roman"/>
          <w:i/>
          <w:sz w:val="28"/>
          <w:szCs w:val="28"/>
          <w:shd w:val="clear" w:color="auto" w:fill="FFFFFF"/>
          <w:lang w:val="vi-VN"/>
        </w:rPr>
        <w:t xml:space="preserve">    </w:t>
      </w:r>
      <w:r w:rsidRPr="00D92658">
        <w:rPr>
          <w:rFonts w:ascii="Times New Roman" w:eastAsia="Times New Roman" w:hAnsi="Times New Roman" w:cs="Times New Roman"/>
          <w:color w:val="000000"/>
          <w:sz w:val="28"/>
          <w:szCs w:val="28"/>
          <w:lang w:val="vi-VN"/>
        </w:rPr>
        <w:t>Bắc đang chơi ngoài sân nhưng chẳng may đá quả bóng làm vỡ cửa kính của nhà hàng xóm. Bác hàng xóm đã bắt Bắc phải đền 300.000 đồng. Bắc rất lo sợ vì không có tiền. Bắc bèn về nhà xin bố số tiền trên để đền cho bác hàng xóm. Bố Bắc nói với em rằng: “Bố có thể cho con vay trước nhưng một năm sau, con phải trả lại cho bố". Sau đó, ông rút tiền ra đưa cho cậu bé.</w:t>
      </w:r>
    </w:p>
    <w:p w:rsidR="00D92658" w:rsidRPr="00D92658" w:rsidRDefault="00D92658" w:rsidP="00D92658">
      <w:pPr>
        <w:widowControl w:val="0"/>
        <w:autoSpaceDE w:val="0"/>
        <w:autoSpaceDN w:val="0"/>
        <w:adjustRightInd w:val="0"/>
        <w:spacing w:line="276" w:lineRule="auto"/>
        <w:ind w:firstLine="720"/>
        <w:jc w:val="both"/>
        <w:rPr>
          <w:rFonts w:ascii="Times New Roman" w:eastAsia="Times New Roman" w:hAnsi="Times New Roman" w:cs="Times New Roman"/>
          <w:color w:val="000000"/>
          <w:sz w:val="28"/>
          <w:szCs w:val="28"/>
          <w:lang w:val="vi-VN"/>
        </w:rPr>
      </w:pPr>
      <w:r w:rsidRPr="00D92658">
        <w:rPr>
          <w:rFonts w:ascii="Times New Roman" w:eastAsia="Times New Roman" w:hAnsi="Times New Roman" w:cs="Times New Roman"/>
          <w:b/>
          <w:color w:val="000000"/>
          <w:sz w:val="28"/>
          <w:szCs w:val="28"/>
          <w:lang w:val="vi-VN"/>
        </w:rPr>
        <w:t>Câu hỏi:</w:t>
      </w:r>
      <w:r w:rsidRPr="00D92658">
        <w:rPr>
          <w:rFonts w:ascii="Times New Roman" w:eastAsia="Times New Roman" w:hAnsi="Times New Roman" w:cs="Times New Roman"/>
          <w:color w:val="000000"/>
          <w:sz w:val="28"/>
          <w:szCs w:val="28"/>
          <w:lang w:val="vi-VN"/>
        </w:rPr>
        <w:t xml:space="preserve"> Nếu là Bắc, em hãy lên kế hoạch tiết kiệm và chi tiêu để trả được số tiền mà bố đã cho mượn? </w:t>
      </w:r>
    </w:p>
    <w:p w:rsidR="00D92658" w:rsidRPr="00D92658" w:rsidRDefault="00D92658" w:rsidP="00D92658">
      <w:pPr>
        <w:pBdr>
          <w:top w:val="nil"/>
          <w:left w:val="nil"/>
          <w:bottom w:val="nil"/>
          <w:right w:val="nil"/>
          <w:between w:val="nil"/>
        </w:pBdr>
        <w:spacing w:line="276" w:lineRule="auto"/>
        <w:jc w:val="both"/>
        <w:rPr>
          <w:rFonts w:ascii="Times New Roman" w:eastAsia="Arial" w:hAnsi="Times New Roman" w:cs="Times New Roman"/>
          <w:b/>
          <w:color w:val="000000"/>
          <w:sz w:val="28"/>
          <w:szCs w:val="28"/>
          <w:shd w:val="clear" w:color="auto" w:fill="FFFFFF"/>
          <w:lang w:eastAsia="en-US"/>
        </w:rPr>
      </w:pPr>
      <w:r>
        <w:rPr>
          <w:rFonts w:ascii="Times New Roman" w:eastAsia="Times New Roman" w:hAnsi="Times New Roman" w:cs="Times New Roman"/>
          <w:b/>
          <w:color w:val="000000"/>
          <w:sz w:val="28"/>
          <w:szCs w:val="28"/>
          <w:lang w:eastAsia="en-US"/>
        </w:rPr>
        <w:t xml:space="preserve">Câu 2. </w:t>
      </w:r>
    </w:p>
    <w:p w:rsidR="00D92658" w:rsidRPr="00D92658" w:rsidRDefault="00D92658" w:rsidP="00D92658">
      <w:pPr>
        <w:pBdr>
          <w:top w:val="nil"/>
          <w:left w:val="nil"/>
          <w:bottom w:val="nil"/>
          <w:right w:val="nil"/>
          <w:between w:val="nil"/>
        </w:pBdr>
        <w:spacing w:line="276" w:lineRule="auto"/>
        <w:jc w:val="both"/>
        <w:rPr>
          <w:rFonts w:ascii="Times New Roman" w:eastAsia="Arial" w:hAnsi="Times New Roman" w:cs="Times New Roman"/>
          <w:b/>
          <w:color w:val="000000"/>
          <w:sz w:val="28"/>
          <w:szCs w:val="28"/>
          <w:shd w:val="clear" w:color="auto" w:fill="FFFFFF"/>
          <w:lang w:eastAsia="en-US"/>
        </w:rPr>
      </w:pPr>
      <w:r w:rsidRPr="00D92658">
        <w:rPr>
          <w:rFonts w:ascii="Times New Roman" w:eastAsia="Arial" w:hAnsi="Times New Roman" w:cs="Times New Roman"/>
          <w:b/>
          <w:color w:val="000000"/>
          <w:sz w:val="28"/>
          <w:szCs w:val="28"/>
          <w:shd w:val="clear" w:color="auto" w:fill="FFFFFF"/>
          <w:lang w:eastAsia="en-US"/>
        </w:rPr>
        <w:lastRenderedPageBreak/>
        <w:tab/>
      </w:r>
      <w:r w:rsidRPr="00D92658">
        <w:rPr>
          <w:rFonts w:ascii="Times New Roman" w:eastAsia="Calibri" w:hAnsi="Times New Roman" w:cs="Times New Roman"/>
          <w:bCs/>
          <w:spacing w:val="-8"/>
          <w:sz w:val="28"/>
          <w:szCs w:val="28"/>
          <w:lang w:eastAsia="en-US"/>
        </w:rPr>
        <w:t>Qua tìm hiểu, biết D (13 tuổi) là người hiếu thắng và đua đòi nên anh Y đã trực tiếp giới thiệu và cho D hút thử một loại thuốc lá điện tử. Khi thấy D bắt đầu nghiện, anh Y đề nghị D hãy giới thiệu sản phẩm đó đến bạn bè để bán hàng.</w:t>
      </w:r>
    </w:p>
    <w:p w:rsidR="00D92658" w:rsidRPr="00D92658" w:rsidRDefault="00D92658" w:rsidP="00D92658">
      <w:pPr>
        <w:numPr>
          <w:ilvl w:val="0"/>
          <w:numId w:val="13"/>
        </w:numPr>
        <w:shd w:val="clear" w:color="auto" w:fill="FFFFFF"/>
        <w:spacing w:after="200" w:line="276" w:lineRule="auto"/>
        <w:jc w:val="both"/>
        <w:rPr>
          <w:rFonts w:ascii="Times New Roman" w:eastAsia="Times New Roman" w:hAnsi="Times New Roman" w:cs="Times New Roman"/>
          <w:bCs/>
          <w:spacing w:val="-8"/>
          <w:sz w:val="28"/>
          <w:szCs w:val="28"/>
          <w:lang w:eastAsia="en-US"/>
        </w:rPr>
      </w:pPr>
      <w:r w:rsidRPr="00D92658">
        <w:rPr>
          <w:rFonts w:ascii="Times New Roman" w:eastAsia="Times New Roman" w:hAnsi="Times New Roman" w:cs="Times New Roman"/>
          <w:bCs/>
          <w:spacing w:val="-8"/>
          <w:sz w:val="28"/>
          <w:szCs w:val="28"/>
          <w:lang w:eastAsia="en-US"/>
        </w:rPr>
        <w:t>Theo em, hành vi của anh Y có vi phạm pháp luật không? Vì sao?</w:t>
      </w:r>
    </w:p>
    <w:p w:rsidR="00D92658" w:rsidRPr="00D92658" w:rsidRDefault="00D92658" w:rsidP="00D92658">
      <w:pPr>
        <w:numPr>
          <w:ilvl w:val="0"/>
          <w:numId w:val="13"/>
        </w:numPr>
        <w:shd w:val="clear" w:color="auto" w:fill="FFFFFF"/>
        <w:spacing w:after="200" w:line="276" w:lineRule="auto"/>
        <w:jc w:val="both"/>
        <w:rPr>
          <w:rFonts w:ascii="Times New Roman" w:eastAsia="Times New Roman" w:hAnsi="Times New Roman" w:cs="Times New Roman"/>
          <w:bCs/>
          <w:spacing w:val="-8"/>
          <w:sz w:val="28"/>
          <w:szCs w:val="28"/>
          <w:lang w:eastAsia="en-US"/>
        </w:rPr>
      </w:pPr>
      <w:r w:rsidRPr="00D92658">
        <w:rPr>
          <w:rFonts w:ascii="Times New Roman" w:eastAsia="Times New Roman" w:hAnsi="Times New Roman" w:cs="Times New Roman"/>
          <w:bCs/>
          <w:spacing w:val="-8"/>
          <w:sz w:val="28"/>
          <w:szCs w:val="28"/>
          <w:lang w:eastAsia="en-US"/>
        </w:rPr>
        <w:t>Em hãy làm rõ tác hại của tệ nạn xã hội đối với  bản thân, gia đình và xã hội?</w:t>
      </w:r>
    </w:p>
    <w:p w:rsidR="002F2573" w:rsidRPr="00CE21BD" w:rsidRDefault="002F2573" w:rsidP="002F2573">
      <w:pPr>
        <w:jc w:val="both"/>
        <w:rPr>
          <w:rFonts w:ascii="Times New Roman" w:hAnsi="Times New Roman" w:cs="Times New Roman"/>
          <w:b/>
          <w:sz w:val="28"/>
          <w:szCs w:val="28"/>
          <w:lang w:val="pt-BR"/>
        </w:rPr>
      </w:pPr>
      <w:r w:rsidRPr="00CE21BD">
        <w:rPr>
          <w:rFonts w:ascii="Times New Roman" w:eastAsia="Times New Roman" w:hAnsi="Times New Roman" w:cs="Times New Roman"/>
          <w:b/>
          <w:bCs/>
          <w:sz w:val="28"/>
          <w:szCs w:val="28"/>
          <w:shd w:val="clear" w:color="auto" w:fill="FFFFFF"/>
          <w:lang w:val="vi-VN"/>
        </w:rPr>
        <w:t xml:space="preserve">Câu </w:t>
      </w:r>
      <w:r w:rsidR="00D92658">
        <w:rPr>
          <w:rFonts w:ascii="Times New Roman" w:eastAsia="Times New Roman" w:hAnsi="Times New Roman" w:cs="Times New Roman"/>
          <w:b/>
          <w:bCs/>
          <w:sz w:val="28"/>
          <w:szCs w:val="28"/>
          <w:shd w:val="clear" w:color="auto" w:fill="FFFFFF"/>
          <w:lang w:val="it-IT"/>
        </w:rPr>
        <w:t>3</w:t>
      </w:r>
      <w:r w:rsidRPr="00CE21BD">
        <w:rPr>
          <w:rFonts w:ascii="Times New Roman" w:eastAsia="Times New Roman" w:hAnsi="Times New Roman" w:cs="Times New Roman"/>
          <w:b/>
          <w:bCs/>
          <w:sz w:val="28"/>
          <w:szCs w:val="28"/>
          <w:shd w:val="clear" w:color="auto" w:fill="FFFFFF"/>
          <w:lang w:val="it-IT"/>
        </w:rPr>
        <w:t xml:space="preserve">. </w:t>
      </w:r>
    </w:p>
    <w:p w:rsidR="002F2573" w:rsidRPr="00CE21BD" w:rsidRDefault="002F2573" w:rsidP="002F2573">
      <w:pPr>
        <w:shd w:val="clear" w:color="auto" w:fill="FFFFFF"/>
        <w:spacing w:line="300" w:lineRule="exact"/>
        <w:ind w:firstLine="567"/>
        <w:jc w:val="both"/>
        <w:rPr>
          <w:rFonts w:ascii="Times New Roman" w:eastAsia="Times New Roman" w:hAnsi="Times New Roman" w:cs="Times New Roman"/>
          <w:bCs/>
          <w:sz w:val="28"/>
          <w:szCs w:val="28"/>
          <w:shd w:val="clear" w:color="auto" w:fill="FFFFFF"/>
          <w:lang w:val="it-IT"/>
        </w:rPr>
      </w:pPr>
      <w:r w:rsidRPr="00CE21BD">
        <w:rPr>
          <w:rFonts w:ascii="Times New Roman" w:eastAsia="Times New Roman" w:hAnsi="Times New Roman" w:cs="Times New Roman"/>
          <w:bCs/>
          <w:sz w:val="28"/>
          <w:szCs w:val="28"/>
          <w:shd w:val="clear" w:color="auto" w:fill="FFFFFF"/>
          <w:lang w:val="it-IT"/>
        </w:rPr>
        <w:t>K bị mất bút mới mua nên nghi ngờ H cùng bàn lấy. Sau đó, K lên mạng tung tin H đã ăn trộm bút của mình và kêu gọi mọi người chia sẻ làm cho các bạn trong lớp kì thị tẩy chay H.</w:t>
      </w:r>
    </w:p>
    <w:p w:rsidR="002F2573" w:rsidRPr="00CE21BD" w:rsidRDefault="002F2573" w:rsidP="002F2573">
      <w:pPr>
        <w:shd w:val="clear" w:color="auto" w:fill="FFFFFF"/>
        <w:spacing w:line="300" w:lineRule="exact"/>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bCs/>
          <w:sz w:val="28"/>
          <w:szCs w:val="28"/>
          <w:shd w:val="clear" w:color="auto" w:fill="FFFFFF"/>
          <w:lang w:val="it-IT"/>
        </w:rPr>
        <w:t>a.</w:t>
      </w:r>
      <w:r w:rsidRPr="00CE21BD">
        <w:rPr>
          <w:rFonts w:ascii="Times New Roman" w:eastAsia="Times New Roman" w:hAnsi="Times New Roman" w:cs="Times New Roman"/>
          <w:bCs/>
          <w:sz w:val="28"/>
          <w:szCs w:val="28"/>
          <w:shd w:val="clear" w:color="auto" w:fill="FFFFFF"/>
          <w:lang w:val="it-IT"/>
        </w:rPr>
        <w:t xml:space="preserve">Theo em, hành vi của K có phải là bạo lực học đường không? </w:t>
      </w:r>
      <w:r w:rsidRPr="00CE21BD">
        <w:rPr>
          <w:rFonts w:ascii="Times New Roman" w:eastAsia="Times New Roman" w:hAnsi="Times New Roman" w:cs="Times New Roman"/>
          <w:bCs/>
          <w:sz w:val="28"/>
          <w:szCs w:val="28"/>
          <w:shd w:val="clear" w:color="auto" w:fill="FFFFFF"/>
        </w:rPr>
        <w:t>Vì sao?</w:t>
      </w:r>
    </w:p>
    <w:p w:rsidR="002F2573" w:rsidRPr="00CE21BD" w:rsidRDefault="002F2573" w:rsidP="002F2573">
      <w:pPr>
        <w:shd w:val="clear" w:color="auto" w:fill="FFFFFF"/>
        <w:spacing w:line="300" w:lineRule="exact"/>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bCs/>
          <w:sz w:val="28"/>
          <w:szCs w:val="28"/>
          <w:shd w:val="clear" w:color="auto" w:fill="FFFFFF"/>
        </w:rPr>
        <w:t xml:space="preserve">b. </w:t>
      </w:r>
      <w:r w:rsidRPr="00CE21BD">
        <w:rPr>
          <w:rFonts w:ascii="Times New Roman" w:eastAsia="Times New Roman" w:hAnsi="Times New Roman" w:cs="Times New Roman"/>
          <w:bCs/>
          <w:sz w:val="28"/>
          <w:szCs w:val="28"/>
          <w:shd w:val="clear" w:color="auto" w:fill="FFFFFF"/>
        </w:rPr>
        <w:t>Những biểu hiện nào của bạo lực học dường được đề cập trong tình huống trên?</w:t>
      </w:r>
    </w:p>
    <w:p w:rsidR="002F2573" w:rsidRDefault="002F2573" w:rsidP="002F2573">
      <w:pPr>
        <w:shd w:val="clear" w:color="auto" w:fill="FFFFFF"/>
        <w:spacing w:line="300" w:lineRule="exact"/>
        <w:jc w:val="both"/>
        <w:rPr>
          <w:rFonts w:ascii="Times New Roman" w:eastAsia="Times New Roman" w:hAnsi="Times New Roman" w:cs="Times New Roman"/>
          <w:bCs/>
          <w:sz w:val="28"/>
          <w:szCs w:val="28"/>
          <w:shd w:val="clear" w:color="auto" w:fill="FFFFFF"/>
        </w:rPr>
      </w:pPr>
      <w:r>
        <w:rPr>
          <w:rFonts w:ascii="Times New Roman" w:eastAsia="Times New Roman" w:hAnsi="Times New Roman" w:cs="Times New Roman"/>
          <w:bCs/>
          <w:sz w:val="28"/>
          <w:szCs w:val="28"/>
          <w:shd w:val="clear" w:color="auto" w:fill="FFFFFF"/>
        </w:rPr>
        <w:t xml:space="preserve">C. </w:t>
      </w:r>
      <w:r w:rsidRPr="00CE21BD">
        <w:rPr>
          <w:rFonts w:ascii="Times New Roman" w:eastAsia="Times New Roman" w:hAnsi="Times New Roman" w:cs="Times New Roman"/>
          <w:bCs/>
          <w:sz w:val="28"/>
          <w:szCs w:val="28"/>
          <w:shd w:val="clear" w:color="auto" w:fill="FFFFFF"/>
        </w:rPr>
        <w:t>Nếu là bạn của K em sẽ làm gì?</w:t>
      </w:r>
    </w:p>
    <w:p w:rsidR="002F2573" w:rsidRPr="00D92658" w:rsidRDefault="002F2573" w:rsidP="002F2573">
      <w:pPr>
        <w:spacing w:line="300" w:lineRule="exact"/>
        <w:jc w:val="both"/>
        <w:rPr>
          <w:rFonts w:ascii="Times New Roman" w:eastAsia="Times New Roman" w:hAnsi="Times New Roman" w:cs="Times New Roman"/>
          <w:b/>
          <w:bCs/>
          <w:sz w:val="28"/>
          <w:szCs w:val="28"/>
          <w:shd w:val="clear" w:color="auto" w:fill="FFFFFF"/>
          <w:lang w:val="vi-VN" w:eastAsia="en-US"/>
        </w:rPr>
      </w:pPr>
      <w:r w:rsidRPr="00D92658">
        <w:rPr>
          <w:rFonts w:ascii="Times New Roman" w:eastAsia="Times New Roman" w:hAnsi="Times New Roman" w:cs="Times New Roman"/>
          <w:b/>
          <w:sz w:val="28"/>
          <w:szCs w:val="28"/>
          <w:lang w:val="vi-VN" w:eastAsia="ko-KR"/>
        </w:rPr>
        <w:t xml:space="preserve">Câu </w:t>
      </w:r>
      <w:r w:rsidR="00D92658" w:rsidRPr="00D92658">
        <w:rPr>
          <w:rFonts w:ascii="Times New Roman" w:eastAsia="Times New Roman" w:hAnsi="Times New Roman" w:cs="Times New Roman"/>
          <w:b/>
          <w:sz w:val="28"/>
          <w:szCs w:val="28"/>
          <w:lang w:val="vi-VN" w:eastAsia="ko-KR"/>
        </w:rPr>
        <w:t>4</w:t>
      </w:r>
    </w:p>
    <w:p w:rsidR="002F2573" w:rsidRPr="00983A6D" w:rsidRDefault="002F2573" w:rsidP="002F2573">
      <w:pPr>
        <w:spacing w:line="300" w:lineRule="exact"/>
        <w:ind w:firstLine="567"/>
        <w:jc w:val="both"/>
        <w:rPr>
          <w:rFonts w:ascii="Times New Roman" w:eastAsia="Times New Roman" w:hAnsi="Times New Roman" w:cs="Times New Roman"/>
          <w:b/>
          <w:bCs/>
          <w:sz w:val="28"/>
          <w:szCs w:val="28"/>
          <w:shd w:val="clear" w:color="auto" w:fill="FFFFFF"/>
          <w:lang w:val="vi-VN" w:eastAsia="en-US"/>
        </w:rPr>
      </w:pPr>
      <w:r w:rsidRPr="00983A6D">
        <w:rPr>
          <w:rFonts w:ascii="Times New Roman" w:eastAsia="Times New Roman" w:hAnsi="Times New Roman" w:cs="Times New Roman"/>
          <w:sz w:val="28"/>
          <w:szCs w:val="28"/>
          <w:lang w:val="pt-BR" w:eastAsia="en-US"/>
        </w:rPr>
        <w:t xml:space="preserve">Vào dịp Tết, M được tiền mừng tuổi 500.000đ. M đã dùng toàn bộ số tiền đó để mua một chiếc máy nghe nhạc đời mới mặc dù M đã có một cái rồi. </w:t>
      </w:r>
    </w:p>
    <w:p w:rsidR="002F2573" w:rsidRPr="00983A6D" w:rsidRDefault="002F2573" w:rsidP="002F2573">
      <w:pPr>
        <w:numPr>
          <w:ilvl w:val="0"/>
          <w:numId w:val="12"/>
        </w:numPr>
        <w:spacing w:after="200" w:line="300" w:lineRule="exact"/>
        <w:jc w:val="both"/>
        <w:rPr>
          <w:rFonts w:ascii="Times New Roman" w:eastAsia="Times New Roman" w:hAnsi="Times New Roman" w:cs="Times New Roman"/>
          <w:sz w:val="28"/>
          <w:szCs w:val="28"/>
          <w:lang w:val="pt-BR" w:eastAsia="en-US"/>
        </w:rPr>
      </w:pPr>
      <w:r w:rsidRPr="00983A6D">
        <w:rPr>
          <w:rFonts w:ascii="Times New Roman" w:eastAsia="Times New Roman" w:hAnsi="Times New Roman" w:cs="Times New Roman"/>
          <w:sz w:val="28"/>
          <w:szCs w:val="28"/>
          <w:lang w:val="pt-BR" w:eastAsia="en-US"/>
        </w:rPr>
        <w:t>Cách chi tiêu số tiền của M đã hợp lý chưa? Vì sao?</w:t>
      </w:r>
    </w:p>
    <w:p w:rsidR="002F2573" w:rsidRPr="00983A6D" w:rsidRDefault="002F2573" w:rsidP="002F2573">
      <w:pPr>
        <w:numPr>
          <w:ilvl w:val="0"/>
          <w:numId w:val="12"/>
        </w:numPr>
        <w:spacing w:after="200" w:line="300" w:lineRule="exact"/>
        <w:jc w:val="both"/>
        <w:rPr>
          <w:rFonts w:ascii="Times New Roman" w:eastAsia="Times New Roman" w:hAnsi="Times New Roman" w:cs="Times New Roman"/>
          <w:sz w:val="28"/>
          <w:szCs w:val="28"/>
          <w:lang w:val="pt-BR" w:eastAsia="en-US"/>
        </w:rPr>
      </w:pPr>
      <w:r w:rsidRPr="00983A6D">
        <w:rPr>
          <w:rFonts w:ascii="Times New Roman" w:eastAsia="Times New Roman" w:hAnsi="Times New Roman" w:cs="Times New Roman"/>
          <w:sz w:val="28"/>
          <w:szCs w:val="28"/>
          <w:lang w:val="pt-BR" w:eastAsia="en-US"/>
        </w:rPr>
        <w:t>Nếu em là M em sẽ chi tiêu số tiền đó như thế nào?</w:t>
      </w:r>
    </w:p>
    <w:p w:rsidR="00B523BC" w:rsidRPr="00B523BC" w:rsidRDefault="00B523BC" w:rsidP="00B523BC">
      <w:pPr>
        <w:jc w:val="both"/>
        <w:rPr>
          <w:rFonts w:ascii="Times New Roman" w:hAnsi="Times New Roman" w:cs="Times New Roman"/>
          <w:b/>
          <w:sz w:val="28"/>
          <w:szCs w:val="28"/>
          <w:shd w:val="clear" w:color="auto" w:fill="FFFFFF"/>
          <w:lang w:val="vi-VN"/>
        </w:rPr>
      </w:pPr>
      <w:r w:rsidRPr="00B523BC">
        <w:rPr>
          <w:rFonts w:ascii="Times New Roman" w:hAnsi="Times New Roman" w:cs="Times New Roman"/>
          <w:b/>
          <w:sz w:val="28"/>
          <w:szCs w:val="28"/>
          <w:shd w:val="clear" w:color="auto" w:fill="FFFFFF"/>
          <w:lang w:val="vi-VN"/>
        </w:rPr>
        <w:t>Câu</w:t>
      </w:r>
      <w:r w:rsidR="00D92658">
        <w:rPr>
          <w:rFonts w:ascii="Times New Roman" w:hAnsi="Times New Roman" w:cs="Times New Roman"/>
          <w:b/>
          <w:sz w:val="28"/>
          <w:szCs w:val="28"/>
          <w:shd w:val="clear" w:color="auto" w:fill="FFFFFF"/>
        </w:rPr>
        <w:t xml:space="preserve"> </w:t>
      </w:r>
      <w:r w:rsidR="00D92658">
        <w:rPr>
          <w:rFonts w:ascii="Times New Roman" w:hAnsi="Times New Roman" w:cs="Times New Roman"/>
          <w:b/>
          <w:sz w:val="28"/>
          <w:szCs w:val="28"/>
          <w:shd w:val="clear" w:color="auto" w:fill="FFFFFF"/>
          <w:lang w:val="vi-VN"/>
        </w:rPr>
        <w:t>5.</w:t>
      </w:r>
    </w:p>
    <w:p w:rsidR="00B523BC" w:rsidRPr="00B523BC" w:rsidRDefault="00B523BC" w:rsidP="00B523BC">
      <w:pPr>
        <w:jc w:val="both"/>
        <w:rPr>
          <w:rFonts w:ascii="Times New Roman" w:hAnsi="Times New Roman" w:cs="Times New Roman"/>
          <w:i/>
          <w:sz w:val="28"/>
          <w:szCs w:val="28"/>
          <w:shd w:val="clear" w:color="auto" w:fill="FFFFFF"/>
          <w:lang w:val="vi-VN"/>
        </w:rPr>
      </w:pPr>
      <w:r w:rsidRPr="00B523BC">
        <w:rPr>
          <w:rFonts w:ascii="Times New Roman" w:hAnsi="Times New Roman" w:cs="Times New Roman"/>
          <w:i/>
          <w:sz w:val="28"/>
          <w:szCs w:val="28"/>
          <w:shd w:val="clear" w:color="auto" w:fill="FFFFFF"/>
          <w:lang w:val="vi-VN"/>
        </w:rPr>
        <w:tab/>
        <w:t>"Mỗi dịp tết đến, Hoa được bố mẹ và người thân lì xì nhiều tiền, em bỏ hết số tiền đó vào heo đất. Hoa nói số tiền đó em để dành mua đồ dùng học tập, một phần Hoa để ủng hộ các bạn học sinh nghèo."</w:t>
      </w:r>
    </w:p>
    <w:p w:rsidR="00B523BC" w:rsidRPr="00B523BC" w:rsidRDefault="00B523BC" w:rsidP="00B523BC">
      <w:pPr>
        <w:jc w:val="both"/>
        <w:rPr>
          <w:rFonts w:ascii="Times New Roman" w:hAnsi="Times New Roman" w:cs="Times New Roman"/>
          <w:sz w:val="28"/>
          <w:szCs w:val="28"/>
          <w:shd w:val="clear" w:color="auto" w:fill="FFFFFF"/>
          <w:lang w:val="vi-VN"/>
        </w:rPr>
      </w:pPr>
      <w:r w:rsidRPr="00B523BC">
        <w:rPr>
          <w:rFonts w:ascii="Times New Roman" w:hAnsi="Times New Roman" w:cs="Times New Roman"/>
          <w:i/>
          <w:sz w:val="28"/>
          <w:szCs w:val="28"/>
          <w:shd w:val="clear" w:color="auto" w:fill="FFFFFF"/>
          <w:lang w:val="vi-VN"/>
        </w:rPr>
        <w:tab/>
      </w:r>
      <w:r w:rsidRPr="00B523BC">
        <w:rPr>
          <w:rFonts w:ascii="Times New Roman" w:hAnsi="Times New Roman" w:cs="Times New Roman"/>
          <w:sz w:val="28"/>
          <w:szCs w:val="28"/>
          <w:shd w:val="clear" w:color="auto" w:fill="FFFFFF"/>
          <w:lang w:val="vi-VN"/>
        </w:rPr>
        <w:t>a. Em có nhận xét gì về quản lí tiền của Hoa ?</w:t>
      </w:r>
    </w:p>
    <w:p w:rsidR="002F2573" w:rsidRPr="00B523BC" w:rsidRDefault="00B523BC" w:rsidP="00B523BC">
      <w:pPr>
        <w:jc w:val="both"/>
        <w:rPr>
          <w:rFonts w:ascii="Times New Roman" w:hAnsi="Times New Roman" w:cs="Times New Roman"/>
          <w:sz w:val="28"/>
          <w:szCs w:val="28"/>
          <w:shd w:val="clear" w:color="auto" w:fill="FFFFFF"/>
          <w:lang w:val="vi-VN"/>
        </w:rPr>
      </w:pPr>
      <w:r w:rsidRPr="00B523BC">
        <w:rPr>
          <w:rFonts w:ascii="Times New Roman" w:hAnsi="Times New Roman" w:cs="Times New Roman"/>
          <w:sz w:val="28"/>
          <w:szCs w:val="28"/>
          <w:shd w:val="clear" w:color="auto" w:fill="FFFFFF"/>
          <w:lang w:val="vi-VN"/>
        </w:rPr>
        <w:tab/>
        <w:t>b. Em học tập được ở bạn điều gì?</w:t>
      </w:r>
    </w:p>
    <w:p w:rsidR="00977FB7" w:rsidRPr="00C36295" w:rsidRDefault="00977FB7" w:rsidP="00C36295">
      <w:pPr>
        <w:spacing w:line="276" w:lineRule="auto"/>
        <w:ind w:right="-427"/>
        <w:jc w:val="both"/>
        <w:rPr>
          <w:rFonts w:ascii="Times New Roman" w:eastAsia="Arial" w:hAnsi="Times New Roman" w:cs="Times New Roman"/>
          <w:i/>
          <w:color w:val="000000" w:themeColor="text1"/>
          <w:sz w:val="28"/>
          <w:szCs w:val="28"/>
          <w:lang w:val="vi-VN" w:eastAsia="en-US"/>
        </w:rPr>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1647"/>
        <w:gridCol w:w="2433"/>
      </w:tblGrid>
      <w:tr w:rsidR="00C36295" w:rsidRPr="00C36295" w:rsidTr="00A40139">
        <w:trPr>
          <w:trHeight w:val="1597"/>
        </w:trPr>
        <w:tc>
          <w:tcPr>
            <w:tcW w:w="3503" w:type="dxa"/>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Duyệt của tổ chuyên môn</w:t>
            </w:r>
          </w:p>
          <w:p w:rsidR="007F232C" w:rsidRPr="00C36295" w:rsidRDefault="007F232C" w:rsidP="00C36295">
            <w:pPr>
              <w:spacing w:line="276" w:lineRule="auto"/>
              <w:ind w:right="141"/>
              <w:jc w:val="center"/>
              <w:rPr>
                <w:rFonts w:cs="Times New Roman"/>
                <w:b/>
                <w:color w:val="000000" w:themeColor="text1"/>
                <w:sz w:val="28"/>
                <w:szCs w:val="28"/>
                <w:lang w:eastAsia="en-US"/>
              </w:rPr>
            </w:pPr>
            <w:r w:rsidRPr="00C36295">
              <w:rPr>
                <w:rFonts w:eastAsia="Times New Roman" w:cs="Times New Roman"/>
                <w:b/>
                <w:iCs/>
                <w:noProof/>
                <w:color w:val="000000" w:themeColor="text1"/>
                <w:sz w:val="28"/>
                <w:szCs w:val="28"/>
                <w:lang w:eastAsia="en-US"/>
              </w:rPr>
              <w:drawing>
                <wp:inline distT="0" distB="0" distL="0" distR="0" wp14:anchorId="59AB1850" wp14:editId="13D087F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p>
        </w:tc>
        <w:tc>
          <w:tcPr>
            <w:tcW w:w="4080" w:type="dxa"/>
            <w:gridSpan w:val="2"/>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Người xây dựng</w:t>
            </w:r>
          </w:p>
        </w:tc>
      </w:tr>
      <w:tr w:rsidR="00C36295" w:rsidRPr="00C36295" w:rsidTr="00A40139">
        <w:tc>
          <w:tcPr>
            <w:tcW w:w="3503" w:type="dxa"/>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Nguyễn Thị Hậu</w:t>
            </w:r>
          </w:p>
        </w:tc>
        <w:tc>
          <w:tcPr>
            <w:tcW w:w="2304" w:type="dxa"/>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p>
        </w:tc>
        <w:tc>
          <w:tcPr>
            <w:tcW w:w="4080" w:type="dxa"/>
            <w:gridSpan w:val="2"/>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Lê Thị Thu</w:t>
            </w:r>
          </w:p>
          <w:p w:rsidR="007F232C" w:rsidRPr="00C36295" w:rsidRDefault="007F232C" w:rsidP="00C36295">
            <w:pPr>
              <w:spacing w:line="276" w:lineRule="auto"/>
              <w:ind w:right="141"/>
              <w:jc w:val="center"/>
              <w:rPr>
                <w:rFonts w:cs="Times New Roman"/>
                <w:b/>
                <w:color w:val="000000" w:themeColor="text1"/>
                <w:sz w:val="28"/>
                <w:szCs w:val="28"/>
                <w:lang w:eastAsia="en-US"/>
              </w:rPr>
            </w:pPr>
          </w:p>
        </w:tc>
      </w:tr>
      <w:tr w:rsidR="00C36295" w:rsidRPr="00C36295" w:rsidTr="00A40139">
        <w:tc>
          <w:tcPr>
            <w:tcW w:w="3503" w:type="dxa"/>
            <w:tcBorders>
              <w:top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p>
        </w:tc>
        <w:tc>
          <w:tcPr>
            <w:tcW w:w="3951" w:type="dxa"/>
            <w:gridSpan w:val="2"/>
            <w:tcBorders>
              <w:top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p>
        </w:tc>
        <w:tc>
          <w:tcPr>
            <w:tcW w:w="2433" w:type="dxa"/>
            <w:tcBorders>
              <w:top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p>
        </w:tc>
      </w:tr>
    </w:tbl>
    <w:p w:rsidR="007F232C" w:rsidRPr="00C36295" w:rsidRDefault="007F232C" w:rsidP="00C36295">
      <w:pPr>
        <w:spacing w:line="276" w:lineRule="auto"/>
        <w:ind w:left="70"/>
        <w:rPr>
          <w:rFonts w:ascii="Times New Roman" w:hAnsi="Times New Roman" w:cs="Times New Roman"/>
          <w:b/>
          <w:bCs/>
          <w:color w:val="000000" w:themeColor="text1"/>
          <w:sz w:val="28"/>
          <w:szCs w:val="28"/>
        </w:rPr>
      </w:pPr>
    </w:p>
    <w:p w:rsidR="00977FB7" w:rsidRPr="00C36295" w:rsidRDefault="00977FB7" w:rsidP="00C36295">
      <w:pPr>
        <w:spacing w:line="276" w:lineRule="auto"/>
        <w:ind w:right="-427"/>
        <w:jc w:val="both"/>
        <w:rPr>
          <w:rFonts w:ascii="Times New Roman" w:eastAsia="Arial" w:hAnsi="Times New Roman" w:cs="Times New Roman"/>
          <w:i/>
          <w:color w:val="000000" w:themeColor="text1"/>
          <w:sz w:val="28"/>
          <w:szCs w:val="28"/>
          <w:lang w:val="vi-VN" w:eastAsia="en-US"/>
        </w:rPr>
      </w:pPr>
    </w:p>
    <w:p w:rsidR="004B1FF3" w:rsidRPr="00C36295" w:rsidRDefault="004B1FF3" w:rsidP="00C36295">
      <w:pPr>
        <w:spacing w:line="276" w:lineRule="auto"/>
        <w:ind w:left="70"/>
        <w:rPr>
          <w:rFonts w:ascii="Times New Roman" w:hAnsi="Times New Roman" w:cs="Times New Roman"/>
          <w:b/>
          <w:bCs/>
          <w:color w:val="000000" w:themeColor="text1"/>
          <w:sz w:val="28"/>
          <w:szCs w:val="28"/>
          <w:lang w:val="vi-VN"/>
        </w:rPr>
      </w:pPr>
    </w:p>
    <w:p w:rsidR="004B1FF3" w:rsidRPr="00C36295" w:rsidRDefault="004B1FF3" w:rsidP="00C36295">
      <w:pPr>
        <w:spacing w:line="276" w:lineRule="auto"/>
        <w:ind w:left="70"/>
        <w:rPr>
          <w:rFonts w:ascii="Times New Roman" w:hAnsi="Times New Roman" w:cs="Times New Roman"/>
          <w:b/>
          <w:bCs/>
          <w:color w:val="000000" w:themeColor="text1"/>
          <w:sz w:val="28"/>
          <w:szCs w:val="28"/>
          <w:lang w:val="vi-VN"/>
        </w:rPr>
      </w:pPr>
    </w:p>
    <w:p w:rsidR="004B1FF3" w:rsidRPr="00C36295" w:rsidRDefault="004B1FF3" w:rsidP="00C36295">
      <w:pPr>
        <w:spacing w:line="276" w:lineRule="auto"/>
        <w:ind w:left="70"/>
        <w:rPr>
          <w:rFonts w:ascii="Times New Roman" w:hAnsi="Times New Roman" w:cs="Times New Roman"/>
          <w:b/>
          <w:bCs/>
          <w:color w:val="000000" w:themeColor="text1"/>
          <w:sz w:val="28"/>
          <w:szCs w:val="28"/>
          <w:lang w:val="vi-VN"/>
        </w:rPr>
      </w:pPr>
    </w:p>
    <w:p w:rsidR="004B1FF3" w:rsidRPr="00C36295" w:rsidRDefault="004B1FF3" w:rsidP="00C36295">
      <w:pPr>
        <w:spacing w:line="276" w:lineRule="auto"/>
        <w:ind w:left="70"/>
        <w:rPr>
          <w:rFonts w:ascii="Times New Roman" w:hAnsi="Times New Roman" w:cs="Times New Roman"/>
          <w:b/>
          <w:bCs/>
          <w:color w:val="000000" w:themeColor="text1"/>
          <w:sz w:val="28"/>
          <w:szCs w:val="28"/>
          <w:lang w:val="vi-VN"/>
        </w:rPr>
      </w:pPr>
    </w:p>
    <w:sectPr w:rsidR="004B1FF3" w:rsidRPr="00C36295">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1" w15:restartNumberingAfterBreak="0">
    <w:nsid w:val="5CF145A3"/>
    <w:multiLevelType w:val="hybridMultilevel"/>
    <w:tmpl w:val="07F82040"/>
    <w:lvl w:ilvl="0" w:tplc="8E5CCB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40C3164"/>
    <w:multiLevelType w:val="hybridMultilevel"/>
    <w:tmpl w:val="81064B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D46DF"/>
    <w:rsid w:val="00050A31"/>
    <w:rsid w:val="000716D2"/>
    <w:rsid w:val="00071AAB"/>
    <w:rsid w:val="00093310"/>
    <w:rsid w:val="000B76C4"/>
    <w:rsid w:val="000C5610"/>
    <w:rsid w:val="000E6552"/>
    <w:rsid w:val="000F3A4F"/>
    <w:rsid w:val="000F59AC"/>
    <w:rsid w:val="00104BC5"/>
    <w:rsid w:val="001364FE"/>
    <w:rsid w:val="001368DD"/>
    <w:rsid w:val="00147DB3"/>
    <w:rsid w:val="001518A5"/>
    <w:rsid w:val="00170095"/>
    <w:rsid w:val="00170E4F"/>
    <w:rsid w:val="001743F4"/>
    <w:rsid w:val="00187C33"/>
    <w:rsid w:val="001936B7"/>
    <w:rsid w:val="00196AB1"/>
    <w:rsid w:val="001A45B3"/>
    <w:rsid w:val="00201333"/>
    <w:rsid w:val="00210FA7"/>
    <w:rsid w:val="00216417"/>
    <w:rsid w:val="00242063"/>
    <w:rsid w:val="0026631D"/>
    <w:rsid w:val="002C2F53"/>
    <w:rsid w:val="002D7E95"/>
    <w:rsid w:val="002F2573"/>
    <w:rsid w:val="0033518C"/>
    <w:rsid w:val="003437C2"/>
    <w:rsid w:val="00377186"/>
    <w:rsid w:val="003A1C03"/>
    <w:rsid w:val="00414627"/>
    <w:rsid w:val="00415C35"/>
    <w:rsid w:val="00425D63"/>
    <w:rsid w:val="004643D8"/>
    <w:rsid w:val="00497C24"/>
    <w:rsid w:val="004B0D35"/>
    <w:rsid w:val="004B1FF3"/>
    <w:rsid w:val="004C7BA5"/>
    <w:rsid w:val="004E7628"/>
    <w:rsid w:val="004F48F2"/>
    <w:rsid w:val="005149B1"/>
    <w:rsid w:val="005647F2"/>
    <w:rsid w:val="005662D1"/>
    <w:rsid w:val="00573A09"/>
    <w:rsid w:val="005A4526"/>
    <w:rsid w:val="005C1B16"/>
    <w:rsid w:val="005E53D0"/>
    <w:rsid w:val="006002EB"/>
    <w:rsid w:val="006128EF"/>
    <w:rsid w:val="0062161B"/>
    <w:rsid w:val="006264B4"/>
    <w:rsid w:val="00643033"/>
    <w:rsid w:val="00644CC3"/>
    <w:rsid w:val="00661468"/>
    <w:rsid w:val="006649F0"/>
    <w:rsid w:val="0067245D"/>
    <w:rsid w:val="0068470E"/>
    <w:rsid w:val="00695DCD"/>
    <w:rsid w:val="006A05CC"/>
    <w:rsid w:val="006A35A7"/>
    <w:rsid w:val="006C5B52"/>
    <w:rsid w:val="007152D7"/>
    <w:rsid w:val="00746C14"/>
    <w:rsid w:val="007C2C59"/>
    <w:rsid w:val="007F232C"/>
    <w:rsid w:val="00801F23"/>
    <w:rsid w:val="00837632"/>
    <w:rsid w:val="0085640F"/>
    <w:rsid w:val="008567AA"/>
    <w:rsid w:val="00892712"/>
    <w:rsid w:val="008A680A"/>
    <w:rsid w:val="008B0BB0"/>
    <w:rsid w:val="008E6C4B"/>
    <w:rsid w:val="008F18C0"/>
    <w:rsid w:val="00907648"/>
    <w:rsid w:val="009104E1"/>
    <w:rsid w:val="00912DD8"/>
    <w:rsid w:val="00930FDE"/>
    <w:rsid w:val="00977FB7"/>
    <w:rsid w:val="00984C93"/>
    <w:rsid w:val="0098735E"/>
    <w:rsid w:val="00987CE1"/>
    <w:rsid w:val="00993579"/>
    <w:rsid w:val="0099405C"/>
    <w:rsid w:val="009A73E6"/>
    <w:rsid w:val="009C600F"/>
    <w:rsid w:val="009D3723"/>
    <w:rsid w:val="009E04F2"/>
    <w:rsid w:val="00A03B7B"/>
    <w:rsid w:val="00A200C9"/>
    <w:rsid w:val="00A250D5"/>
    <w:rsid w:val="00A32F56"/>
    <w:rsid w:val="00A36028"/>
    <w:rsid w:val="00A91424"/>
    <w:rsid w:val="00A947CD"/>
    <w:rsid w:val="00AA2C77"/>
    <w:rsid w:val="00AC3FB9"/>
    <w:rsid w:val="00AC702A"/>
    <w:rsid w:val="00AD226F"/>
    <w:rsid w:val="00B13A52"/>
    <w:rsid w:val="00B24CF4"/>
    <w:rsid w:val="00B26993"/>
    <w:rsid w:val="00B4570C"/>
    <w:rsid w:val="00B5208C"/>
    <w:rsid w:val="00B523BC"/>
    <w:rsid w:val="00B74876"/>
    <w:rsid w:val="00BB7C2B"/>
    <w:rsid w:val="00BC1664"/>
    <w:rsid w:val="00BC2546"/>
    <w:rsid w:val="00BD25CF"/>
    <w:rsid w:val="00C05085"/>
    <w:rsid w:val="00C1593D"/>
    <w:rsid w:val="00C36295"/>
    <w:rsid w:val="00C56C7E"/>
    <w:rsid w:val="00C61BD8"/>
    <w:rsid w:val="00C7191B"/>
    <w:rsid w:val="00C776A4"/>
    <w:rsid w:val="00CA2C6C"/>
    <w:rsid w:val="00CC0600"/>
    <w:rsid w:val="00CC78AC"/>
    <w:rsid w:val="00CF7953"/>
    <w:rsid w:val="00D07232"/>
    <w:rsid w:val="00D10245"/>
    <w:rsid w:val="00D2121A"/>
    <w:rsid w:val="00D21BDD"/>
    <w:rsid w:val="00D65F07"/>
    <w:rsid w:val="00D92658"/>
    <w:rsid w:val="00D92BB7"/>
    <w:rsid w:val="00D94890"/>
    <w:rsid w:val="00DC76D2"/>
    <w:rsid w:val="00DD30ED"/>
    <w:rsid w:val="00DE5619"/>
    <w:rsid w:val="00E64C21"/>
    <w:rsid w:val="00E76DA8"/>
    <w:rsid w:val="00E969AE"/>
    <w:rsid w:val="00EC24C6"/>
    <w:rsid w:val="00EF2933"/>
    <w:rsid w:val="00F05146"/>
    <w:rsid w:val="00F1115D"/>
    <w:rsid w:val="00F3513C"/>
    <w:rsid w:val="00F465C5"/>
    <w:rsid w:val="00F5180D"/>
    <w:rsid w:val="00F51B21"/>
    <w:rsid w:val="00F51D87"/>
    <w:rsid w:val="00F8455C"/>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53561"/>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rmal Table"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Subtle 2" w:semiHidden="1" w:unhideWhenUsed="1"/>
    <w:lsdException w:name="Table Web 1" w:semiHidden="1" w:unhideWhenUsed="1"/>
    <w:lsdException w:name="Table Web 2" w:semiHidden="1" w:unhideWhenUsed="1" w:qFormat="0"/>
    <w:lsdException w:name="Table Web 3" w:semiHidden="1" w:unhideWhenUsed="1"/>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10">
    <w:name w:val="Table Grid1"/>
    <w:basedOn w:val="TableNormal"/>
    <w:next w:val="TableGrid"/>
    <w:uiPriority w:val="39"/>
    <w:qFormat/>
    <w:rsid w:val="007F232C"/>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4A7E6B-78F5-434C-8120-D9686C40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31</cp:revision>
  <dcterms:created xsi:type="dcterms:W3CDTF">2023-12-18T08:00:00Z</dcterms:created>
  <dcterms:modified xsi:type="dcterms:W3CDTF">2025-04-14T08:40:00Z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